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B4B93" w14:textId="2982416C" w:rsidR="00F91783" w:rsidRPr="004A7579" w:rsidRDefault="004A7579" w:rsidP="004A7579">
      <w:pPr>
        <w:spacing w:after="120"/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 w:rsidRPr="004A7579"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КОММЕРЧЕСКОЕ ПРЕДЛОЖЕНИЕ </w:t>
      </w:r>
      <w:r w:rsidRPr="004A7579">
        <w:rPr>
          <w:rFonts w:ascii="Times New Roman" w:hAnsi="Times New Roman" w:cs="Times New Roman"/>
          <w:b/>
          <w:bCs/>
          <w:sz w:val="32"/>
          <w:szCs w:val="32"/>
          <w:lang w:val="ru-RU"/>
        </w:rPr>
        <w:t>(второй пакет конкурсной заявки)</w:t>
      </w:r>
    </w:p>
    <w:p w14:paraId="60CFE380" w14:textId="77777777" w:rsidR="004A7579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Настоящим предлагаем оказание услуг мониторинга событий SOC на условиях сервис-контракта в полном соответствии с техническим заданием и условиями конкурсной документации ЗАО «Кумтор Голд Компани».</w:t>
      </w:r>
    </w:p>
    <w:p w14:paraId="4007815C" w14:textId="0AD7CDC5" w:rsidR="00F91783" w:rsidRPr="004A7579" w:rsidRDefault="004A7579">
      <w:pPr>
        <w:spacing w:after="120"/>
        <w:rPr>
          <w:rFonts w:ascii="Times New Roman" w:hAnsi="Times New Roman" w:cs="Times New Roman"/>
          <w:b/>
          <w:bCs/>
          <w:lang w:val="ru-RU"/>
        </w:rPr>
      </w:pPr>
      <w:r w:rsidRPr="004A7579">
        <w:rPr>
          <w:rFonts w:ascii="Times New Roman" w:hAnsi="Times New Roman" w:cs="Times New Roman"/>
          <w:lang w:val="ru-RU"/>
        </w:rPr>
        <w:t xml:space="preserve">ЗАКАЗЧИК: </w:t>
      </w:r>
      <w:r w:rsidRPr="004A7579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52830D88" w14:textId="614F1F30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 xml:space="preserve">Сведения об участнике </w:t>
      </w:r>
    </w:p>
    <w:p w14:paraId="08AB0914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ФИО участника: ________________________________________________</w:t>
      </w:r>
    </w:p>
    <w:p w14:paraId="2488029C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Статус (ИП / физическое лицо): _________________________________</w:t>
      </w:r>
    </w:p>
    <w:p w14:paraId="10D8D2F2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ИНН (при наличии): ____________________________________________</w:t>
      </w:r>
    </w:p>
    <w:p w14:paraId="69215133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Контактный телефон: ___________________________________________</w:t>
      </w:r>
    </w:p>
    <w:p w14:paraId="3E34EFB6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</w:rPr>
        <w:t>E</w:t>
      </w:r>
      <w:r w:rsidRPr="004A7579">
        <w:rPr>
          <w:rFonts w:ascii="Times New Roman" w:hAnsi="Times New Roman" w:cs="Times New Roman"/>
          <w:lang w:val="ru-RU"/>
        </w:rPr>
        <w:t>-</w:t>
      </w:r>
      <w:r w:rsidRPr="004A7579">
        <w:rPr>
          <w:rFonts w:ascii="Times New Roman" w:hAnsi="Times New Roman" w:cs="Times New Roman"/>
        </w:rPr>
        <w:t>mail</w:t>
      </w:r>
      <w:r w:rsidRPr="004A7579">
        <w:rPr>
          <w:rFonts w:ascii="Times New Roman" w:hAnsi="Times New Roman" w:cs="Times New Roman"/>
          <w:lang w:val="ru-RU"/>
        </w:rPr>
        <w:t>: _______________________________________________________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558"/>
        <w:gridCol w:w="5040"/>
        <w:gridCol w:w="1603"/>
        <w:gridCol w:w="2537"/>
      </w:tblGrid>
      <w:tr w:rsidR="004A7579" w:rsidRPr="004A7579" w14:paraId="1BEC5E9E" w14:textId="77777777" w:rsidTr="004A7579">
        <w:trPr>
          <w:trHeight w:val="323"/>
        </w:trPr>
        <w:tc>
          <w:tcPr>
            <w:tcW w:w="558" w:type="dxa"/>
            <w:shd w:val="pct12" w:color="auto" w:fill="auto"/>
          </w:tcPr>
          <w:p w14:paraId="2808F22F" w14:textId="644B548B" w:rsidR="004A7579" w:rsidRPr="004A7579" w:rsidRDefault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>№</w:t>
            </w:r>
          </w:p>
        </w:tc>
        <w:tc>
          <w:tcPr>
            <w:tcW w:w="5040" w:type="dxa"/>
            <w:shd w:val="pct12" w:color="auto" w:fill="auto"/>
          </w:tcPr>
          <w:p w14:paraId="7A3FCC23" w14:textId="5CA4B111" w:rsidR="004A7579" w:rsidRPr="004A7579" w:rsidRDefault="004A7579" w:rsidP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>Наименование услуги</w:t>
            </w:r>
          </w:p>
        </w:tc>
        <w:tc>
          <w:tcPr>
            <w:tcW w:w="1603" w:type="dxa"/>
            <w:shd w:val="pct12" w:color="auto" w:fill="auto"/>
          </w:tcPr>
          <w:p w14:paraId="7C875D76" w14:textId="588C3A25" w:rsidR="004A7579" w:rsidRPr="004A7579" w:rsidRDefault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proofErr w:type="spellStart"/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>Ед.изм</w:t>
            </w:r>
            <w:proofErr w:type="spellEnd"/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. </w:t>
            </w:r>
          </w:p>
        </w:tc>
        <w:tc>
          <w:tcPr>
            <w:tcW w:w="2537" w:type="dxa"/>
            <w:shd w:val="pct12" w:color="auto" w:fill="auto"/>
          </w:tcPr>
          <w:p w14:paraId="701976B8" w14:textId="170FC4A5" w:rsidR="004A7579" w:rsidRPr="004A7579" w:rsidRDefault="004A7579">
            <w:pPr>
              <w:spacing w:after="120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>Стоимость услуг</w:t>
            </w:r>
            <w:r w:rsidRPr="004A7579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(сом)</w:t>
            </w:r>
          </w:p>
        </w:tc>
      </w:tr>
      <w:tr w:rsidR="004A7579" w:rsidRPr="004A7579" w14:paraId="30CCD95F" w14:textId="77777777" w:rsidTr="004A7579">
        <w:tc>
          <w:tcPr>
            <w:tcW w:w="558" w:type="dxa"/>
          </w:tcPr>
          <w:p w14:paraId="55F68AEB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40" w:type="dxa"/>
          </w:tcPr>
          <w:p w14:paraId="6E3C4A10" w14:textId="31FFC9E7" w:rsidR="004A7579" w:rsidRPr="004A7579" w:rsidRDefault="004A7579" w:rsidP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  <w:r w:rsidRPr="004A7579">
              <w:rPr>
                <w:rFonts w:ascii="Times New Roman" w:hAnsi="Times New Roman" w:cs="Times New Roman"/>
                <w:lang w:val="ru-RU"/>
              </w:rPr>
              <w:t>Оказание услуг мониторинга событий SOC на условиях сервис-контракта</w:t>
            </w:r>
          </w:p>
        </w:tc>
        <w:tc>
          <w:tcPr>
            <w:tcW w:w="1603" w:type="dxa"/>
          </w:tcPr>
          <w:p w14:paraId="05BB2DDD" w14:textId="4A0C8943" w:rsidR="004A7579" w:rsidRPr="004A7579" w:rsidRDefault="004A7579" w:rsidP="004A757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7579">
              <w:rPr>
                <w:rFonts w:ascii="Times New Roman" w:hAnsi="Times New Roman" w:cs="Times New Roman"/>
                <w:lang w:val="ru-RU"/>
              </w:rPr>
              <w:t>Календарный</w:t>
            </w:r>
          </w:p>
          <w:p w14:paraId="19F228D9" w14:textId="2DADF5CB" w:rsidR="004A7579" w:rsidRPr="004A7579" w:rsidRDefault="004A7579" w:rsidP="004A757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4A7579">
              <w:rPr>
                <w:rFonts w:ascii="Times New Roman" w:hAnsi="Times New Roman" w:cs="Times New Roman"/>
                <w:lang w:val="ru-RU"/>
              </w:rPr>
              <w:t>месяц</w:t>
            </w:r>
          </w:p>
        </w:tc>
        <w:tc>
          <w:tcPr>
            <w:tcW w:w="2537" w:type="dxa"/>
          </w:tcPr>
          <w:p w14:paraId="7A15C8FF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4A7579" w:rsidRPr="004A7579" w14:paraId="73E6C09D" w14:textId="77777777" w:rsidTr="004A7579">
        <w:tc>
          <w:tcPr>
            <w:tcW w:w="558" w:type="dxa"/>
          </w:tcPr>
          <w:p w14:paraId="3DBBD95E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40" w:type="dxa"/>
          </w:tcPr>
          <w:p w14:paraId="6A8ECC67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603" w:type="dxa"/>
          </w:tcPr>
          <w:p w14:paraId="034482C8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37" w:type="dxa"/>
          </w:tcPr>
          <w:p w14:paraId="7659F3B1" w14:textId="77777777" w:rsidR="004A7579" w:rsidRPr="004A7579" w:rsidRDefault="004A7579">
            <w:pPr>
              <w:spacing w:after="120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38157160" w14:textId="77777777" w:rsidR="004A7579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</w:p>
    <w:p w14:paraId="290D77C1" w14:textId="4FB6EFAC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Указанная стоимость включает все расходы, налоги, сборы и иные обязательные платежи участника.</w:t>
      </w:r>
    </w:p>
    <w:p w14:paraId="0D626206" w14:textId="77777777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Настоящее коммерческое предложение действительно в течение не менее 60 (шестидесяти) календарных дней с даты окончания приема конкурсных заявок.</w:t>
      </w:r>
    </w:p>
    <w:p w14:paraId="116479E3" w14:textId="3B0C998A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 xml:space="preserve">Условия оплаты.  </w:t>
      </w:r>
      <w:r w:rsidRPr="004A7579">
        <w:rPr>
          <w:rFonts w:ascii="Times New Roman" w:hAnsi="Times New Roman" w:cs="Times New Roman"/>
          <w:lang w:val="ru-RU"/>
        </w:rPr>
        <w:t>Оплата производится на основании подписанного сторонами акта оказанных услуг, в порядке и сроки, предусмотренные условиями сервис-контракта.</w:t>
      </w:r>
    </w:p>
    <w:p w14:paraId="7E9ECB35" w14:textId="5D839FDA" w:rsidR="00F91783" w:rsidRPr="004A7579" w:rsidRDefault="004A7579" w:rsidP="004A7579">
      <w:pPr>
        <w:spacing w:after="120"/>
        <w:ind w:firstLine="720"/>
        <w:jc w:val="both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Настоящим подтверждаю, что ознакомлен(а) с условиями конкурсной документации и Технического задания, которые мной полностью прочитаны, поняты и принимаются, и в случае признания меня победителем конкурса готов(а) к заключению сервис‑контракта и исполнению обязательств по оказанию услуг в полном объеме и в установленные сроки.</w:t>
      </w:r>
    </w:p>
    <w:p w14:paraId="76EA5D26" w14:textId="77777777" w:rsidR="004A7579" w:rsidRDefault="004A7579" w:rsidP="004A7579">
      <w:pPr>
        <w:spacing w:after="120"/>
        <w:ind w:firstLine="720"/>
        <w:rPr>
          <w:rFonts w:ascii="Times New Roman" w:hAnsi="Times New Roman" w:cs="Times New Roman"/>
          <w:lang w:val="ru-RU"/>
        </w:rPr>
      </w:pPr>
    </w:p>
    <w:p w14:paraId="2CE6A0DF" w14:textId="61619051" w:rsidR="00F91783" w:rsidRPr="004A7579" w:rsidRDefault="004A7579" w:rsidP="004A7579">
      <w:pPr>
        <w:spacing w:after="120"/>
        <w:ind w:firstLine="7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Подпись</w:t>
      </w:r>
    </w:p>
    <w:p w14:paraId="26B66527" w14:textId="77777777" w:rsidR="00F91783" w:rsidRPr="004A7579" w:rsidRDefault="00F91783">
      <w:pPr>
        <w:spacing w:after="120"/>
        <w:rPr>
          <w:rFonts w:ascii="Times New Roman" w:hAnsi="Times New Roman" w:cs="Times New Roman"/>
          <w:lang w:val="ru-RU"/>
        </w:rPr>
      </w:pPr>
    </w:p>
    <w:p w14:paraId="3E53505A" w14:textId="776B1069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ФИО</w:t>
      </w:r>
      <w:r w:rsidRPr="004A7579">
        <w:rPr>
          <w:rFonts w:ascii="Times New Roman" w:hAnsi="Times New Roman" w:cs="Times New Roman"/>
          <w:lang w:val="ru-RU"/>
        </w:rPr>
        <w:t>: ______________________________________</w:t>
      </w:r>
    </w:p>
    <w:p w14:paraId="7B66C4AA" w14:textId="77777777" w:rsidR="00F91783" w:rsidRPr="004A7579" w:rsidRDefault="004A7579">
      <w:pPr>
        <w:spacing w:after="120"/>
        <w:rPr>
          <w:rFonts w:ascii="Times New Roman" w:hAnsi="Times New Roman" w:cs="Times New Roman"/>
          <w:lang w:val="ru-RU"/>
        </w:rPr>
      </w:pPr>
      <w:r w:rsidRPr="004A7579">
        <w:rPr>
          <w:rFonts w:ascii="Times New Roman" w:hAnsi="Times New Roman" w:cs="Times New Roman"/>
          <w:lang w:val="ru-RU"/>
        </w:rPr>
        <w:t>Подпись: ___________________________   Дата: ________________</w:t>
      </w:r>
    </w:p>
    <w:sectPr w:rsidR="00F91783" w:rsidRPr="004A7579" w:rsidSect="004A757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71226416">
    <w:abstractNumId w:val="8"/>
  </w:num>
  <w:num w:numId="2" w16cid:durableId="827478870">
    <w:abstractNumId w:val="6"/>
  </w:num>
  <w:num w:numId="3" w16cid:durableId="1913003776">
    <w:abstractNumId w:val="5"/>
  </w:num>
  <w:num w:numId="4" w16cid:durableId="535854794">
    <w:abstractNumId w:val="4"/>
  </w:num>
  <w:num w:numId="5" w16cid:durableId="2142308691">
    <w:abstractNumId w:val="7"/>
  </w:num>
  <w:num w:numId="6" w16cid:durableId="105807870">
    <w:abstractNumId w:val="3"/>
  </w:num>
  <w:num w:numId="7" w16cid:durableId="1226573293">
    <w:abstractNumId w:val="2"/>
  </w:num>
  <w:num w:numId="8" w16cid:durableId="1145854692">
    <w:abstractNumId w:val="1"/>
  </w:num>
  <w:num w:numId="9" w16cid:durableId="130176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55E5"/>
    <w:rsid w:val="0015074B"/>
    <w:rsid w:val="0029639D"/>
    <w:rsid w:val="00326F90"/>
    <w:rsid w:val="004A7579"/>
    <w:rsid w:val="00AA1D8D"/>
    <w:rsid w:val="00B47730"/>
    <w:rsid w:val="00CB0664"/>
    <w:rsid w:val="00F9178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FD0C63"/>
  <w14:defaultImageDpi w14:val="300"/>
  <w15:docId w15:val="{06FE41AF-8348-400B-BD6C-F10593D9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1456</Characters>
  <Application>Microsoft Office Word</Application>
  <DocSecurity>0</DocSecurity>
  <Lines>50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Jyrgalbek Ashirkulov</cp:lastModifiedBy>
  <cp:revision>2</cp:revision>
  <dcterms:created xsi:type="dcterms:W3CDTF">2026-04-01T11:01:00Z</dcterms:created>
  <dcterms:modified xsi:type="dcterms:W3CDTF">2026-04-01T11:01:00Z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2026-04-01T11:01:57Z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bea0b45e-1016-4250-a8c0-90a4fe2607f7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